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48796986" name="01a032ad-5d4a-7303-b418-447a1f5333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7250053" name="01a032ad-5d4a-7303-b418-447a1f5333f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73189828" name="01a032b6-0476-776d-b263-0e4d580a19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113965" name="01a032b6-0476-776d-b263-0e4d580a19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89331004" name="01a032bc-0d9b-7531-a457-b2261a0ba5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9112648" name="01a032bc-0d9b-7531-a457-b2261a0ba5e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1475872" name="01a032ae-7e19-7556-95b7-8781ce6d41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763432" name="01a032ae-7e19-7556-95b7-8781ce6d419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51587334" name="01a032b7-31b6-75d8-a2a3-6d7b545de0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005972" name="01a032b7-31b6-75d8-a2a3-6d7b545de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37783646" name="01a032bc-bb56-7f2b-9eb7-7cc7cfea81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6385789" name="01a032bc-bb56-7f2b-9eb7-7cc7cfea81d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96345960" name="01a032af-811e-7af2-8455-01a3a7791e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138925" name="01a032af-811e-7af2-8455-01a3a7791e6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2431746" name="01a032b9-e5f8-78fe-a0b9-ec5e332ac8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205766" name="01a032b9-e5f8-78fe-a0b9-ec5e332ac80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37733366" name="01a032bd-77a6-7ad2-8e67-e073ca671a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447589" name="01a032bd-77a6-7ad2-8e67-e073ca671a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Treppenhaus/Gang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41141663" name="01a032bf-cf93-7c2d-8b7c-3725bf200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058677" name="01a032bf-cf93-7c2d-8b7c-3725bf2002f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68172002" name="01a032b0-fdcb-7571-834d-009ff44f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553495" name="01a032b0-fdcb-7571-834d-009ff44f81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Verputz!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Lagerraum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47406083" name="01a032b2-255b-764f-8c7a-67080382ea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5856347" name="01a032b2-255b-764f-8c7a-67080382ea3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52537351" name="01a032b4-35ff-79b9-97e0-c40a018ca5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027004" name="01a032b4-35ff-79b9-97e0-c40a018ca50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87729808" name="01a032b8-4a0a-71b4-bda2-bf21ff324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364307" name="01a032b8-4a0a-71b4-bda2-bf21ff3246e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62728706" name="01a032c1-e0a1-70ec-bbd8-ad48547f8f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868077" name="01a032c1-e0a1-70ec-bbd8-ad48547f8fec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8275498" name="01a032ba-b5b5-787b-abbb-be4db04775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949453" name="01a032ba-b5b5-787b-abbb-be4db047757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OG-DG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96531323" name="01a032c0-e7a8-7c7b-a4ab-aacac69bf0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2452597" name="01a032c0-e7a8-7c7b-a4ab-aacac69bf08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